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372501" name="658ed590-b095-11ef-9e99-9debfb804c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088530" name="658ed590-b095-11ef-9e99-9debfb804c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4417594" name="8ce46a10-b095-11ef-997e-d1df297da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659863" name="8ce46a10-b095-11ef-997e-d1df297da07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5356017" name="af6c22d0-b095-11ef-8855-45cb76333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622697" name="af6c22d0-b095-11ef-8855-45cb763338f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0891978" name="d1ef6ec0-b095-11ef-8829-39e9973a5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855733" name="d1ef6ec0-b095-11ef-8829-39e9973a5da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5121330" name="fb06fe90-b095-11ef-aa3f-29e818fc9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006037" name="fb06fe90-b095-11ef-aa3f-29e818fc9d4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094754" name="163faef0-b096-11ef-b88f-19e2772a3c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917985" name="163faef0-b096-11ef-b88f-19e2772a3cc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2895009" name="2f6a18c0-b096-11ef-88cd-b717b1e45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791801" name="2f6a18c0-b096-11ef-88cd-b717b1e4572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463566" name="65aec430-b096-11ef-bf37-f3453235d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990092" name="65aec430-b096-11ef-bf37-f3453235da9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3238400" name="b2e80db0-b096-11ef-912b-1be56d1de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39803" name="b2e80db0-b096-11ef-912b-1be56d1ded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0551727" name="1c693b60-b09c-11ef-b747-394219ec6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714015" name="1c693b60-b09c-11ef-b747-394219ec6cd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4579075" name="35c95b30-b09c-11ef-9e8f-bbd3deaba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941525" name="35c95b30-b09c-11ef-9e8f-bbd3deaba25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5622519" name="53068e20-b09c-11ef-8da3-45357b39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30420" name="53068e20-b09c-11ef-8da3-45357b39a3a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7082398" name="855b13a0-b09c-11ef-8ad7-217969a7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335416" name="855b13a0-b09c-11ef-8ad7-217969a7221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 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6446736" name="a41c4e80-b09c-11ef-ad3c-7d97928b8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155825" name="a41c4e80-b09c-11ef-ad3c-7d97928b811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9771257" name="c8887eb0-b09c-11ef-9598-279ab0c98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732764" name="c8887eb0-b09c-11ef-9598-279ab0c981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889692" name="e0f787c0-b09c-11ef-89ae-79aa85cb2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907938" name="e0f787c0-b09c-11ef-89ae-79aa85cb2b8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3683201" name="f2edeb40-b09c-11ef-8891-1df1b2d1f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024553" name="f2edeb40-b09c-11ef-8891-1df1b2d1f2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383383" name="48eb7800-b09d-11ef-bc98-af8dc7447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042227" name="48eb7800-b09d-11ef-bc98-af8dc7447a6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3292952" name="6d2e4e40-b09d-11ef-b220-d757e8f22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605627" name="6d2e4e40-b09d-11ef-b220-d757e8f22c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4915737" name="83ebfdd0-b09d-11ef-b024-b567d60cf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953063" name="83ebfdd0-b09d-11ef-b024-b567d60cf5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5116524" name="a409e280-b09d-11ef-be6f-e153bafec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065494" name="a409e280-b09d-11ef-be6f-e153bafec69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6051704" name="6e0a00e0-b0a0-11ef-a602-c3165d195b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598007" name="6e0a00e0-b0a0-11ef-a602-c3165d195bd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178981" name="84824300-b0a0-11ef-bbe6-4f0a673e4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308390" name="84824300-b0a0-11ef-bbe6-4f0a673e4af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5002251" name="a1c1e6f0-b0a0-11ef-81cb-8fabcdff11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975530" name="a1c1e6f0-b0a0-11ef-81cb-8fabcdff117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240120" name="bd327030-b0a0-11ef-9673-61ffe77d4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440624" name="bd327030-b0a0-11ef-9673-61ffe77d4e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5576009" name="d129fae0-b0a0-11ef-a3b0-e95d601b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42957" name="d129fae0-b0a0-11ef-a3b0-e95d601b4bf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Flanschdichtingen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7983897" name="4301f640-b0a1-11ef-812b-39ace9a58b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906971" name="4301f640-b0a1-11ef-812b-39ace9a58bc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786767" name="58a200d0-b0a1-11ef-993b-779cc2d96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77872" name="58a200d0-b0a1-11ef-993b-779cc2d96ed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Elektotableau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1371021" name="72d8f8a0-b0a1-11ef-8c1b-27cdeb2c2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540181" name="72d8f8a0-b0a1-11ef-8c1b-27cdeb2c22c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1843776" name="e5010fd0-b0a1-11ef-b9b1-4b67bea615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295229" name="e5010fd0-b0a1-11ef-b9b1-4b67bea6159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0022109" name="d22efce0-b0a2-11ef-a95e-ede544a6d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525412" name="d22efce0-b0a2-11ef-a95e-ede544a6da6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Weingasse 20, 8916 Jonen </w:t>
          </w:r>
        </w:p>
        <w:p>
          <w:pPr>
            <w:spacing w:before="0" w:after="0"/>
          </w:pPr>
          <w:r>
            <w:t>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